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Zwinggartenstrasse 71, 8600 Dübendorf</w:t>
          </w:r>
        </w:p>
        <w:p>
          <w:pPr>
            <w:spacing w:before="0" w:after="0"/>
          </w:pPr>
          <w:r>
            <w:t>948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